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949685252" name="019ff0c2-a6c3-7e89-ad39-8c4c18c62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5568964" name="019ff0c2-a6c3-7e89-ad39-8c4c18c626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02942282" name="019ff0b2-39e1-7728-80ed-dde8e86d03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488931" name="019ff0b2-39e1-7728-80ed-dde8e86d03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0083946" name="019ff0c1-348d-71a3-95aa-f811c93e18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033371" name="019ff0c1-348d-71a3-95aa-f811c93e18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68383516" name="019ff0b3-210c-76d1-86df-ff97878d30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0444205" name="019ff0b3-210c-76d1-86df-ff97878d30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11440143" name="019ff0c1-fc48-7245-b82d-910e5a244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961679" name="019ff0c1-fc48-7245-b82d-910e5a244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